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Dusche/WC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30364519" name="01a032ad-5d4a-7303-b418-447a1f5333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7181534" name="01a032ad-5d4a-7303-b418-447a1f5333f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Küche/ Gang/ Wohnzimmer/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81062156" name="01a032b6-0476-776d-b263-0e4d580a19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904395" name="01a032b6-0476-776d-b263-0e4d580a19c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84365582" name="01a032bc-0d9b-7531-a457-b2261a0ba5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1259063" name="01a032bc-0d9b-7531-a457-b2261a0ba5e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Dusche/WC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85616836" name="01a032ae-7e19-7556-95b7-8781ce6d41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7327968" name="01a032ae-7e19-7556-95b7-8781ce6d419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85489859" name="01a032b7-31b6-75d8-a2a3-6d7b545de0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2023026" name="01a032b7-31b6-75d8-a2a3-6d7b545de0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97363493" name="01a032bc-bb56-7f2b-9eb7-7cc7cfea81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596113" name="01a032bc-bb56-7f2b-9eb7-7cc7cfea81d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Dusche/WC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64702309" name="01a032af-811e-7af2-8455-01a3a7791e6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883845" name="01a032af-811e-7af2-8455-01a3a7791e6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Küche/ Gang/ Wohnzimmer/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0473903" name="01a032b9-e5f8-78fe-a0b9-ec5e332ac8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132132" name="01a032b9-e5f8-78fe-a0b9-ec5e332ac80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86356929" name="01a032bd-77a6-7ad2-8e67-e073ca671a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9175238" name="01a032bd-77a6-7ad2-8e67-e073ca671a5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Treppenhaus/Gang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77403540" name="01a032bf-cf93-7c2d-8b7c-3725bf2002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9445985" name="01a032bf-cf93-7c2d-8b7c-3725bf2002f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37684765" name="01a032b0-fdcb-7571-834d-009ff44f81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2303762" name="01a032b0-fdcb-7571-834d-009ff44f818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Kein Verputz!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Lagerraum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92784792" name="01a032b2-255b-764f-8c7a-67080382ea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437890" name="01a032b2-255b-764f-8c7a-67080382ea3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Kein Verputz!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36106738" name="01a032b4-35ff-79b9-97e0-c40a018ca5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142676" name="01a032b4-35ff-79b9-97e0-c40a018ca50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Küche/ Gang/ Wohnzimmer/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66734609" name="01a032b8-4a0a-71b4-bda2-bf21ff324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9586839" name="01a032b8-4a0a-71b4-bda2-bf21ff3246e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Dachgeschoss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06550968" name="01a032c1-e0a1-70ec-bbd8-ad48547f8f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045299" name="01a032c1-e0a1-70ec-bbd8-ad48547f8fec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50864014" name="01a032ba-b5b5-787b-abbb-be4db04775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300985" name="01a032ba-b5b5-787b-abbb-be4db047757f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OG-DG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97003481" name="01a032c0-e7a8-7c7b-a4ab-aacac69bf0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795866" name="01a032c0-e7a8-7c7b-a4ab-aacac69bf08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33, 8154 Oberglatt</w:t>
          </w:r>
        </w:p>
        <w:p>
          <w:pPr>
            <w:spacing w:before="0" w:after="0"/>
          </w:pPr>
          <w:r>
            <w:t>DN 1153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